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Studio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7929975" name="f49251c0-688e-11f0-b1d0-fd3f8a145f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925873" name="f49251c0-688e-11f0-b1d0-fd3f8a145fe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Studio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Filzkleber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8678771" name="d584f2b0-688e-11f0-add9-45159ad2c8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036058" name="d584f2b0-688e-11f0-add9-45159ad2c80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Sonnenhalbstrasse 189656 Alt St. Johann</w:t>
          </w:r>
        </w:p>
        <w:p>
          <w:pPr>
            <w:spacing w:before="0" w:after="0"/>
          </w:pPr>
          <w:r>
            <w:t>417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